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882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4"/>
        <w:gridCol w:w="5528"/>
      </w:tblGrid>
      <w:tr w:rsidR="00F83AE1" w14:paraId="7A5A6FDB" w14:textId="77777777" w:rsidTr="00F83AE1">
        <w:trPr>
          <w:trHeight w:val="2400"/>
        </w:trPr>
        <w:tc>
          <w:tcPr>
            <w:tcW w:w="5354" w:type="dxa"/>
          </w:tcPr>
          <w:p w14:paraId="5267E3EF" w14:textId="03502FC3" w:rsidR="00F83AE1" w:rsidRDefault="00691F28" w:rsidP="00F83AE1">
            <w:pPr>
              <w:pStyle w:val="Titre1"/>
              <w:rPr>
                <w:sz w:val="40"/>
                <w:szCs w:val="40"/>
                <w:lang w:val="fr-FR"/>
              </w:rPr>
            </w:pPr>
            <w:r>
              <w:rPr>
                <w:noProof/>
                <w:sz w:val="40"/>
                <w:szCs w:val="40"/>
                <w:lang w:val="fr-FR"/>
              </w:rPr>
              <w:drawing>
                <wp:inline distT="0" distB="0" distL="0" distR="0" wp14:anchorId="36450995" wp14:editId="118D6663">
                  <wp:extent cx="2609850" cy="1609725"/>
                  <wp:effectExtent l="0" t="0" r="0" b="9525"/>
                  <wp:docPr id="197153392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1533928" name="Image 19715339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0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76A02FE6" w14:textId="503BE8EE" w:rsidR="00F83AE1" w:rsidRDefault="00F83AE1" w:rsidP="00691F28">
            <w:pPr>
              <w:pStyle w:val="Titre1"/>
              <w:jc w:val="both"/>
              <w:rPr>
                <w:sz w:val="40"/>
                <w:szCs w:val="40"/>
                <w:lang w:val="fr-FR"/>
              </w:rPr>
            </w:pPr>
          </w:p>
        </w:tc>
      </w:tr>
    </w:tbl>
    <w:p w14:paraId="0A2F7CCA" w14:textId="41FB12CC" w:rsidR="00C95CEC" w:rsidRPr="00F83AE1" w:rsidRDefault="00B41D70" w:rsidP="00F83AE1">
      <w:pPr>
        <w:pStyle w:val="Titre1"/>
        <w:shd w:val="clear" w:color="auto" w:fill="C00000"/>
        <w:jc w:val="center"/>
        <w:rPr>
          <w:color w:val="auto"/>
          <w:sz w:val="56"/>
          <w:szCs w:val="56"/>
          <w:lang w:val="fr-FR"/>
        </w:rPr>
      </w:pPr>
      <w:r w:rsidRPr="00F83AE1">
        <w:rPr>
          <w:color w:val="auto"/>
          <w:sz w:val="56"/>
          <w:szCs w:val="56"/>
          <w:lang w:val="fr-FR"/>
        </w:rPr>
        <w:t>CADRE DE MÉMOIRE TECHNIQUE</w:t>
      </w:r>
    </w:p>
    <w:p w14:paraId="49203DE0" w14:textId="77777777" w:rsidR="00FA3485" w:rsidRPr="003C22D2" w:rsidRDefault="00FA3485">
      <w:pPr>
        <w:rPr>
          <w:lang w:val="fr-FR"/>
        </w:rPr>
      </w:pPr>
    </w:p>
    <w:p w14:paraId="5AD305D5" w14:textId="51BE27D8" w:rsidR="00C95CEC" w:rsidRDefault="0048477F" w:rsidP="00B41D70">
      <w:pPr>
        <w:ind w:left="-709"/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B41D70">
        <w:rPr>
          <w:rFonts w:ascii="Arial" w:hAnsi="Arial" w:cs="Arial"/>
          <w:b/>
          <w:bCs/>
          <w:sz w:val="28"/>
          <w:szCs w:val="28"/>
          <w:lang w:val="fr-FR"/>
        </w:rPr>
        <w:t xml:space="preserve">Objet du </w:t>
      </w:r>
      <w:r w:rsidR="00B41D70" w:rsidRPr="00B41D70">
        <w:rPr>
          <w:rFonts w:ascii="Arial" w:hAnsi="Arial" w:cs="Arial"/>
          <w:b/>
          <w:bCs/>
          <w:sz w:val="28"/>
          <w:szCs w:val="28"/>
          <w:lang w:val="fr-FR"/>
        </w:rPr>
        <w:t>marché :</w:t>
      </w:r>
      <w:r w:rsidRPr="00B41D70">
        <w:rPr>
          <w:rFonts w:ascii="Arial" w:hAnsi="Arial" w:cs="Arial"/>
          <w:b/>
          <w:bCs/>
          <w:sz w:val="28"/>
          <w:szCs w:val="28"/>
          <w:lang w:val="fr-FR"/>
        </w:rPr>
        <w:t xml:space="preserve"> Accord-cadre – Entretien des dépendances vertes des abords de la voie d’eau </w:t>
      </w:r>
      <w:r>
        <w:rPr>
          <w:rFonts w:ascii="Arial" w:hAnsi="Arial" w:cs="Arial"/>
          <w:b/>
          <w:bCs/>
          <w:sz w:val="28"/>
          <w:szCs w:val="28"/>
          <w:lang w:val="fr-FR"/>
        </w:rPr>
        <w:t>du</w:t>
      </w:r>
      <w:r w:rsidRPr="00B41D70">
        <w:rPr>
          <w:rFonts w:ascii="Arial" w:hAnsi="Arial" w:cs="Arial"/>
          <w:b/>
          <w:bCs/>
          <w:sz w:val="28"/>
          <w:szCs w:val="28"/>
          <w:lang w:val="fr-FR"/>
        </w:rPr>
        <w:t xml:space="preserve"> le Canal des Deux Mers</w:t>
      </w:r>
    </w:p>
    <w:p w14:paraId="7148F801" w14:textId="3B11C9F9" w:rsidR="002B0349" w:rsidRPr="00B41D70" w:rsidRDefault="007B7E59" w:rsidP="002B0349">
      <w:pPr>
        <w:ind w:left="-709"/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>
        <w:rPr>
          <w:rFonts w:ascii="Arial" w:hAnsi="Arial" w:cs="Arial"/>
          <w:b/>
          <w:bCs/>
          <w:sz w:val="28"/>
          <w:szCs w:val="28"/>
          <w:lang w:val="fr-FR"/>
        </w:rPr>
        <w:t>Lot N</w:t>
      </w:r>
      <w:r w:rsidR="002B0349">
        <w:rPr>
          <w:rFonts w:ascii="Arial" w:hAnsi="Arial" w:cs="Arial"/>
          <w:b/>
          <w:bCs/>
          <w:sz w:val="28"/>
          <w:szCs w:val="28"/>
          <w:lang w:val="fr-FR"/>
        </w:rPr>
        <w:t>°… :</w:t>
      </w:r>
      <w:r>
        <w:rPr>
          <w:rFonts w:ascii="Arial" w:hAnsi="Arial" w:cs="Arial"/>
          <w:b/>
          <w:bCs/>
          <w:sz w:val="28"/>
          <w:szCs w:val="28"/>
          <w:lang w:val="fr-FR"/>
        </w:rPr>
        <w:t xml:space="preserve"> …………………………………………………………………….</w:t>
      </w:r>
    </w:p>
    <w:p w14:paraId="249C2312" w14:textId="77777777" w:rsidR="00FA3485" w:rsidRPr="003C22D2" w:rsidRDefault="00FA3485">
      <w:pPr>
        <w:rPr>
          <w:lang w:val="fr-FR"/>
        </w:rPr>
      </w:pPr>
    </w:p>
    <w:p w14:paraId="744C46AE" w14:textId="26D3AF31" w:rsidR="00C95CEC" w:rsidRPr="009F7F58" w:rsidRDefault="003C22D2" w:rsidP="009F7F58">
      <w:pPr>
        <w:ind w:left="-567"/>
        <w:rPr>
          <w:b/>
          <w:bCs/>
          <w:sz w:val="28"/>
          <w:szCs w:val="28"/>
          <w:lang w:val="fr-FR"/>
        </w:rPr>
      </w:pPr>
      <w:r w:rsidRPr="009F7F58">
        <w:rPr>
          <w:b/>
          <w:bCs/>
          <w:sz w:val="28"/>
          <w:szCs w:val="28"/>
          <w:lang w:val="fr-FR"/>
        </w:rPr>
        <w:t xml:space="preserve">Candidat : </w:t>
      </w:r>
    </w:p>
    <w:p w14:paraId="4ED33D74" w14:textId="77777777" w:rsidR="009F7F58" w:rsidRPr="003C22D2" w:rsidRDefault="009F7F58" w:rsidP="009F7F58">
      <w:pPr>
        <w:ind w:left="-567"/>
        <w:rPr>
          <w:lang w:val="fr-FR"/>
        </w:rPr>
      </w:pPr>
    </w:p>
    <w:p w14:paraId="3684741F" w14:textId="1EC155C4" w:rsidR="00FA3485" w:rsidRPr="003C22D2" w:rsidRDefault="003C22D2" w:rsidP="009F7F58">
      <w:pPr>
        <w:pStyle w:val="Titre2"/>
        <w:numPr>
          <w:ilvl w:val="0"/>
          <w:numId w:val="10"/>
        </w:numPr>
        <w:ind w:left="-567"/>
        <w:rPr>
          <w:lang w:val="fr-FR"/>
        </w:rPr>
      </w:pPr>
      <w:r w:rsidRPr="003C22D2">
        <w:rPr>
          <w:lang w:val="fr-FR"/>
        </w:rPr>
        <w:t>Présentation de Ent</w:t>
      </w:r>
      <w:r w:rsidR="008C5E7B">
        <w:rPr>
          <w:lang w:val="fr-FR"/>
        </w:rPr>
        <w:t>re</w:t>
      </w:r>
      <w:r w:rsidRPr="003C22D2">
        <w:rPr>
          <w:lang w:val="fr-FR"/>
        </w:rPr>
        <w:t>prise</w:t>
      </w:r>
    </w:p>
    <w:p w14:paraId="544F73E1" w14:textId="15776DC0" w:rsidR="009F7F58" w:rsidRDefault="0048477F" w:rsidP="002B0349">
      <w:pPr>
        <w:spacing w:after="0"/>
        <w:ind w:left="-567"/>
        <w:rPr>
          <w:lang w:val="fr-FR"/>
        </w:rPr>
      </w:pPr>
      <w:r w:rsidRPr="003C22D2">
        <w:rPr>
          <w:lang w:val="fr-FR"/>
        </w:rPr>
        <w:br/>
      </w:r>
      <w:r w:rsidRPr="003C22D2">
        <w:rPr>
          <w:lang w:val="fr-FR"/>
        </w:rPr>
        <w:br/>
        <w:t>- Siège social</w:t>
      </w:r>
      <w:r w:rsidR="003C22D2">
        <w:rPr>
          <w:lang w:val="fr-FR"/>
        </w:rPr>
        <w:t xml:space="preserve"> (adresse</w:t>
      </w:r>
      <w:r w:rsidR="00D07B74">
        <w:rPr>
          <w:lang w:val="fr-FR"/>
        </w:rPr>
        <w:t>)</w:t>
      </w:r>
      <w:r w:rsidRPr="003C22D2">
        <w:rPr>
          <w:lang w:val="fr-FR"/>
        </w:rPr>
        <w:t xml:space="preserve"> :</w:t>
      </w:r>
    </w:p>
    <w:p w14:paraId="4CDF50D3" w14:textId="138E473C" w:rsidR="00D07B74" w:rsidRDefault="0048477F" w:rsidP="009F7F58">
      <w:pPr>
        <w:spacing w:after="0"/>
        <w:ind w:left="-567"/>
        <w:rPr>
          <w:lang w:val="fr-FR"/>
        </w:rPr>
      </w:pPr>
      <w:r w:rsidRPr="003C22D2">
        <w:rPr>
          <w:lang w:val="fr-FR"/>
        </w:rPr>
        <w:br/>
        <w:t>- Responsable du projet :</w:t>
      </w:r>
    </w:p>
    <w:p w14:paraId="0E687A15" w14:textId="77777777" w:rsidR="009F7F58" w:rsidRDefault="009F7F58" w:rsidP="009F7F58">
      <w:pPr>
        <w:spacing w:after="0"/>
        <w:ind w:left="-567"/>
        <w:rPr>
          <w:lang w:val="fr-FR"/>
        </w:rPr>
      </w:pPr>
    </w:p>
    <w:p w14:paraId="36360300" w14:textId="4A731E9B" w:rsidR="00D07B74" w:rsidRDefault="00354721" w:rsidP="009F7F58">
      <w:pPr>
        <w:spacing w:after="0"/>
        <w:ind w:left="-567"/>
        <w:rPr>
          <w:lang w:val="fr-FR"/>
        </w:rPr>
      </w:pPr>
      <w:r>
        <w:rPr>
          <w:lang w:val="fr-FR"/>
        </w:rPr>
        <w:t xml:space="preserve">- </w:t>
      </w:r>
      <w:r w:rsidR="00D07B74" w:rsidRPr="00D07B74">
        <w:rPr>
          <w:lang w:val="fr-FR"/>
        </w:rPr>
        <w:t>Autres informations sur l’entreprise</w:t>
      </w:r>
      <w:r w:rsidR="00CE1EED">
        <w:rPr>
          <w:lang w:val="fr-FR"/>
        </w:rPr>
        <w:t xml:space="preserve"> (présentation)</w:t>
      </w:r>
      <w:r w:rsidR="00D07B74" w:rsidRPr="00D07B74">
        <w:rPr>
          <w:lang w:val="fr-FR"/>
        </w:rPr>
        <w:t xml:space="preserve"> : </w:t>
      </w:r>
    </w:p>
    <w:p w14:paraId="0EECE9A9" w14:textId="77777777" w:rsidR="00F83AE1" w:rsidRDefault="00F83AE1" w:rsidP="009F7F58">
      <w:pPr>
        <w:spacing w:after="0"/>
        <w:ind w:left="-567"/>
        <w:rPr>
          <w:lang w:val="fr-FR"/>
        </w:rPr>
      </w:pPr>
    </w:p>
    <w:p w14:paraId="585A42ED" w14:textId="77777777" w:rsidR="00354721" w:rsidRPr="00D07B74" w:rsidRDefault="00354721" w:rsidP="009F7F58">
      <w:pPr>
        <w:spacing w:after="0"/>
        <w:ind w:left="-567"/>
        <w:rPr>
          <w:lang w:val="fr-FR"/>
        </w:rPr>
      </w:pPr>
    </w:p>
    <w:p w14:paraId="645FA848" w14:textId="5F5CA657" w:rsidR="00C95CEC" w:rsidRPr="001101AD" w:rsidRDefault="001101AD" w:rsidP="001101AD">
      <w:pPr>
        <w:pStyle w:val="Titre2"/>
        <w:numPr>
          <w:ilvl w:val="0"/>
          <w:numId w:val="10"/>
        </w:numPr>
        <w:rPr>
          <w:color w:val="auto"/>
          <w:sz w:val="32"/>
          <w:szCs w:val="32"/>
          <w:lang w:val="fr-FR"/>
        </w:rPr>
      </w:pPr>
      <w:r w:rsidRPr="001101AD">
        <w:rPr>
          <w:color w:val="auto"/>
          <w:sz w:val="32"/>
          <w:szCs w:val="32"/>
          <w:lang w:val="fr-FR"/>
        </w:rPr>
        <w:t>VALEUR TECHNIQUE</w:t>
      </w:r>
      <w:r w:rsidR="00CE1EED">
        <w:rPr>
          <w:color w:val="auto"/>
          <w:sz w:val="32"/>
          <w:szCs w:val="32"/>
          <w:lang w:val="fr-FR"/>
        </w:rPr>
        <w:t xml:space="preserve"> (40 %)</w:t>
      </w:r>
    </w:p>
    <w:p w14:paraId="6971B099" w14:textId="4D93C817" w:rsidR="00354721" w:rsidRDefault="0048477F" w:rsidP="009F7F58">
      <w:pPr>
        <w:pStyle w:val="Titre3"/>
        <w:ind w:left="-567"/>
        <w:rPr>
          <w:lang w:val="fr-FR"/>
        </w:rPr>
      </w:pPr>
      <w:r w:rsidRPr="003C22D2">
        <w:rPr>
          <w:lang w:val="fr-FR"/>
        </w:rPr>
        <w:t>2.1. Adéquation de la méthodologie proposée</w:t>
      </w:r>
      <w:r w:rsidR="00CE1EED">
        <w:rPr>
          <w:lang w:val="fr-FR"/>
        </w:rPr>
        <w:t xml:space="preserve"> (60%)</w:t>
      </w:r>
    </w:p>
    <w:p w14:paraId="594F45A5" w14:textId="77777777" w:rsidR="00354721" w:rsidRPr="00354721" w:rsidRDefault="00354721" w:rsidP="009F7F58">
      <w:pPr>
        <w:ind w:left="-567"/>
        <w:rPr>
          <w:lang w:val="fr-FR"/>
        </w:rPr>
      </w:pPr>
    </w:p>
    <w:p w14:paraId="1246B821" w14:textId="77777777" w:rsidR="00F83AE1" w:rsidRDefault="0048477F" w:rsidP="00F83AE1">
      <w:pPr>
        <w:pStyle w:val="Paragraphedeliste"/>
        <w:numPr>
          <w:ilvl w:val="1"/>
          <w:numId w:val="20"/>
        </w:numPr>
        <w:ind w:left="426"/>
        <w:rPr>
          <w:lang w:val="fr-FR"/>
        </w:rPr>
      </w:pPr>
      <w:r w:rsidRPr="00F83AE1">
        <w:rPr>
          <w:lang w:val="fr-FR"/>
        </w:rPr>
        <w:t>Analyse du besoin</w:t>
      </w:r>
      <w:r w:rsidR="003C22D2" w:rsidRPr="00F83AE1">
        <w:rPr>
          <w:lang w:val="fr-FR"/>
        </w:rPr>
        <w:t xml:space="preserve"> :</w:t>
      </w:r>
    </w:p>
    <w:p w14:paraId="2BEC8474" w14:textId="77777777" w:rsidR="006D53ED" w:rsidRDefault="006D53ED" w:rsidP="006D53ED">
      <w:pPr>
        <w:pStyle w:val="Paragraphedeliste"/>
        <w:ind w:left="426"/>
        <w:rPr>
          <w:lang w:val="fr-FR"/>
        </w:rPr>
      </w:pPr>
    </w:p>
    <w:p w14:paraId="107B709F" w14:textId="77777777" w:rsidR="00F83AE1" w:rsidRDefault="00F83AE1" w:rsidP="00F83AE1">
      <w:pPr>
        <w:pStyle w:val="Paragraphedeliste"/>
        <w:ind w:left="426"/>
        <w:rPr>
          <w:lang w:val="fr-FR"/>
        </w:rPr>
      </w:pPr>
    </w:p>
    <w:p w14:paraId="05923728" w14:textId="77777777" w:rsidR="00F83AE1" w:rsidRDefault="0048477F" w:rsidP="00F83AE1">
      <w:pPr>
        <w:pStyle w:val="Paragraphedeliste"/>
        <w:numPr>
          <w:ilvl w:val="1"/>
          <w:numId w:val="20"/>
        </w:numPr>
        <w:ind w:left="426"/>
        <w:rPr>
          <w:lang w:val="fr-FR"/>
        </w:rPr>
      </w:pPr>
      <w:r w:rsidRPr="00F83AE1">
        <w:rPr>
          <w:lang w:val="fr-FR"/>
        </w:rPr>
        <w:t>Méthodologie d’intervention</w:t>
      </w:r>
      <w:r w:rsidR="003C22D2" w:rsidRPr="00F83AE1">
        <w:rPr>
          <w:lang w:val="fr-FR"/>
        </w:rPr>
        <w:t xml:space="preserve"> :</w:t>
      </w:r>
    </w:p>
    <w:p w14:paraId="0FB34E61" w14:textId="77777777" w:rsidR="00F83AE1" w:rsidRPr="00F83AE1" w:rsidRDefault="00F83AE1" w:rsidP="00F83AE1">
      <w:pPr>
        <w:pStyle w:val="Paragraphedeliste"/>
        <w:ind w:left="426"/>
        <w:rPr>
          <w:lang w:val="fr-FR"/>
        </w:rPr>
      </w:pPr>
    </w:p>
    <w:p w14:paraId="05A1151B" w14:textId="77777777" w:rsidR="00F83AE1" w:rsidRDefault="00F83AE1" w:rsidP="00F83AE1">
      <w:pPr>
        <w:pStyle w:val="Paragraphedeliste"/>
        <w:ind w:left="426"/>
        <w:rPr>
          <w:lang w:val="fr-FR"/>
        </w:rPr>
      </w:pPr>
    </w:p>
    <w:p w14:paraId="501FB4F2" w14:textId="36696D48" w:rsidR="00C95CEC" w:rsidRPr="00F83AE1" w:rsidRDefault="0048477F" w:rsidP="00F83AE1">
      <w:pPr>
        <w:pStyle w:val="Paragraphedeliste"/>
        <w:numPr>
          <w:ilvl w:val="1"/>
          <w:numId w:val="20"/>
        </w:numPr>
        <w:ind w:left="426"/>
        <w:rPr>
          <w:lang w:val="fr-FR"/>
        </w:rPr>
      </w:pPr>
      <w:r w:rsidRPr="00F83AE1">
        <w:rPr>
          <w:lang w:val="fr-FR"/>
        </w:rPr>
        <w:t>Contrôle et suivi</w:t>
      </w:r>
      <w:r w:rsidR="003C22D2" w:rsidRPr="00F83AE1">
        <w:rPr>
          <w:lang w:val="fr-FR"/>
        </w:rPr>
        <w:t xml:space="preserve"> : </w:t>
      </w:r>
      <w:r w:rsidRPr="00F83AE1">
        <w:rPr>
          <w:lang w:val="fr-FR"/>
        </w:rPr>
        <w:br/>
      </w:r>
    </w:p>
    <w:p w14:paraId="6B6D813A" w14:textId="52855263" w:rsidR="00C95CEC" w:rsidRPr="003C22D2" w:rsidRDefault="0048477F" w:rsidP="009F7F58">
      <w:pPr>
        <w:pStyle w:val="Titre3"/>
        <w:ind w:left="-567"/>
        <w:rPr>
          <w:lang w:val="fr-FR"/>
        </w:rPr>
      </w:pPr>
      <w:r w:rsidRPr="003C22D2">
        <w:rPr>
          <w:lang w:val="fr-FR"/>
        </w:rPr>
        <w:t>2.2. Adéquation de l’équipe dédiée</w:t>
      </w:r>
      <w:r w:rsidR="001101AD">
        <w:rPr>
          <w:lang w:val="fr-FR"/>
        </w:rPr>
        <w:t xml:space="preserve"> à l’exécution des prestations </w:t>
      </w:r>
      <w:r w:rsidR="00354721">
        <w:rPr>
          <w:rStyle w:val="Appelnotedebasdep"/>
          <w:lang w:val="fr-FR"/>
        </w:rPr>
        <w:footnoteReference w:id="1"/>
      </w:r>
      <w:r w:rsidR="00CE1EED">
        <w:rPr>
          <w:lang w:val="fr-FR"/>
        </w:rPr>
        <w:t xml:space="preserve"> (</w:t>
      </w:r>
      <w:r w:rsidR="00AE43E0">
        <w:rPr>
          <w:lang w:val="fr-FR"/>
        </w:rPr>
        <w:t>20%)</w:t>
      </w:r>
    </w:p>
    <w:p w14:paraId="65388F44" w14:textId="77777777" w:rsidR="00354721" w:rsidRDefault="00354721" w:rsidP="009F7F58">
      <w:pPr>
        <w:ind w:left="-567"/>
        <w:rPr>
          <w:lang w:val="fr-FR"/>
        </w:rPr>
      </w:pPr>
    </w:p>
    <w:p w14:paraId="0DD750C3" w14:textId="2FF3BAB7" w:rsidR="006D53ED" w:rsidRPr="006D53ED" w:rsidRDefault="005E3543" w:rsidP="006D53ED">
      <w:pPr>
        <w:pStyle w:val="Paragraphedeliste"/>
        <w:numPr>
          <w:ilvl w:val="0"/>
          <w:numId w:val="13"/>
        </w:numPr>
        <w:spacing w:line="600" w:lineRule="auto"/>
        <w:ind w:left="426"/>
        <w:rPr>
          <w:lang w:val="fr-FR"/>
        </w:rPr>
      </w:pPr>
      <w:r w:rsidRPr="00354721">
        <w:rPr>
          <w:lang w:val="fr-FR"/>
        </w:rPr>
        <w:t xml:space="preserve"> </w:t>
      </w:r>
      <w:r w:rsidR="00354721" w:rsidRPr="00354721">
        <w:rPr>
          <w:lang w:val="fr-FR"/>
        </w:rPr>
        <w:t>Nom :</w:t>
      </w:r>
    </w:p>
    <w:p w14:paraId="35710CFF" w14:textId="5F8DCF69" w:rsidR="006D53ED" w:rsidRPr="006D53ED" w:rsidRDefault="00354721" w:rsidP="006D53ED">
      <w:pPr>
        <w:pStyle w:val="Paragraphedeliste"/>
        <w:numPr>
          <w:ilvl w:val="0"/>
          <w:numId w:val="13"/>
        </w:numPr>
        <w:spacing w:line="600" w:lineRule="auto"/>
        <w:ind w:left="426"/>
        <w:rPr>
          <w:lang w:val="fr-FR"/>
        </w:rPr>
      </w:pPr>
      <w:r w:rsidRPr="00354721">
        <w:rPr>
          <w:lang w:val="fr-FR"/>
        </w:rPr>
        <w:t>Fonction :</w:t>
      </w:r>
    </w:p>
    <w:p w14:paraId="19C36571" w14:textId="47791F5F" w:rsidR="00354721" w:rsidRPr="006D53ED" w:rsidRDefault="0048477F" w:rsidP="006D53ED">
      <w:pPr>
        <w:pStyle w:val="Paragraphedeliste"/>
        <w:numPr>
          <w:ilvl w:val="0"/>
          <w:numId w:val="13"/>
        </w:numPr>
        <w:spacing w:line="600" w:lineRule="auto"/>
        <w:ind w:left="426"/>
        <w:rPr>
          <w:lang w:val="fr-FR"/>
        </w:rPr>
      </w:pPr>
      <w:r w:rsidRPr="00354721">
        <w:rPr>
          <w:lang w:val="fr-FR"/>
        </w:rPr>
        <w:t>Qualification</w:t>
      </w:r>
      <w:r w:rsidR="008C2189">
        <w:rPr>
          <w:lang w:val="fr-FR"/>
        </w:rPr>
        <w:t xml:space="preserve"> : </w:t>
      </w:r>
    </w:p>
    <w:p w14:paraId="7D3A3D34" w14:textId="1956BDEB" w:rsidR="008C2189" w:rsidRPr="006D53ED" w:rsidRDefault="005E3543" w:rsidP="006D53ED">
      <w:pPr>
        <w:pStyle w:val="Paragraphedeliste"/>
        <w:numPr>
          <w:ilvl w:val="0"/>
          <w:numId w:val="13"/>
        </w:numPr>
        <w:spacing w:line="600" w:lineRule="auto"/>
        <w:ind w:left="426"/>
        <w:rPr>
          <w:lang w:val="fr-FR"/>
        </w:rPr>
      </w:pPr>
      <w:r w:rsidRPr="00354721">
        <w:rPr>
          <w:lang w:val="fr-FR"/>
        </w:rPr>
        <w:t>Experience</w:t>
      </w:r>
      <w:r w:rsidR="008C2189">
        <w:rPr>
          <w:lang w:val="fr-FR"/>
        </w:rPr>
        <w:t> :</w:t>
      </w:r>
    </w:p>
    <w:p w14:paraId="63037BB0" w14:textId="3EB89EC4" w:rsidR="00C95CEC" w:rsidRPr="00354721" w:rsidRDefault="0048477F" w:rsidP="006D53ED">
      <w:pPr>
        <w:pStyle w:val="Paragraphedeliste"/>
        <w:numPr>
          <w:ilvl w:val="0"/>
          <w:numId w:val="13"/>
        </w:numPr>
        <w:spacing w:line="600" w:lineRule="auto"/>
        <w:ind w:left="426"/>
        <w:rPr>
          <w:lang w:val="fr-FR"/>
        </w:rPr>
      </w:pPr>
      <w:r w:rsidRPr="00354721">
        <w:rPr>
          <w:lang w:val="fr-FR"/>
        </w:rPr>
        <w:t>Formations</w:t>
      </w:r>
      <w:r w:rsidR="008C2189">
        <w:rPr>
          <w:lang w:val="fr-FR"/>
        </w:rPr>
        <w:t xml:space="preserve"> </w:t>
      </w:r>
      <w:r w:rsidR="008C2189">
        <w:rPr>
          <w:rFonts w:ascii="Arial" w:eastAsia="Arial" w:hAnsi="Arial" w:cs="Arial"/>
          <w:i/>
          <w:color w:val="000000"/>
          <w:sz w:val="20"/>
          <w:lang w:val="fr-FR"/>
        </w:rPr>
        <w:t>(sécurité / CACES)</w:t>
      </w:r>
      <w:r w:rsidR="008C2189">
        <w:rPr>
          <w:lang w:val="fr-FR"/>
        </w:rPr>
        <w:t xml:space="preserve"> </w:t>
      </w:r>
      <w:r w:rsidR="00354721" w:rsidRPr="00354721">
        <w:rPr>
          <w:lang w:val="fr-FR"/>
        </w:rPr>
        <w:t>:</w:t>
      </w:r>
      <w:r w:rsidR="005E3543" w:rsidRPr="00354721">
        <w:rPr>
          <w:lang w:val="fr-FR"/>
        </w:rPr>
        <w:t xml:space="preserve"> </w:t>
      </w:r>
      <w:r w:rsidRPr="00354721">
        <w:rPr>
          <w:lang w:val="fr-FR"/>
        </w:rPr>
        <w:br/>
      </w:r>
    </w:p>
    <w:p w14:paraId="3535022D" w14:textId="2192FE87" w:rsidR="008C2189" w:rsidRDefault="0048477F" w:rsidP="001101AD">
      <w:pPr>
        <w:pStyle w:val="Titre3"/>
        <w:ind w:left="-709"/>
        <w:rPr>
          <w:lang w:val="fr-FR"/>
        </w:rPr>
      </w:pPr>
      <w:r w:rsidRPr="003C22D2">
        <w:rPr>
          <w:lang w:val="fr-FR"/>
        </w:rPr>
        <w:t>2.3</w:t>
      </w:r>
      <w:r w:rsidR="003C22D2" w:rsidRPr="003C22D2">
        <w:rPr>
          <w:lang w:val="fr-FR"/>
        </w:rPr>
        <w:t>.</w:t>
      </w:r>
      <w:r w:rsidRPr="003C22D2">
        <w:rPr>
          <w:lang w:val="fr-FR"/>
        </w:rPr>
        <w:t xml:space="preserve"> Adéquation du matériel dédié</w:t>
      </w:r>
      <w:r w:rsidR="009F7F58">
        <w:rPr>
          <w:lang w:val="fr-FR"/>
        </w:rPr>
        <w:t xml:space="preserve"> à l’</w:t>
      </w:r>
      <w:r w:rsidR="001101AD">
        <w:rPr>
          <w:lang w:val="fr-FR"/>
        </w:rPr>
        <w:t xml:space="preserve">exécution des prestations </w:t>
      </w:r>
      <w:r w:rsidR="009F7F58">
        <w:rPr>
          <w:rStyle w:val="Appelnotedebasdep"/>
          <w:lang w:val="fr-FR"/>
        </w:rPr>
        <w:footnoteReference w:id="2"/>
      </w:r>
      <w:r w:rsidR="00AE43E0">
        <w:rPr>
          <w:lang w:val="fr-FR"/>
        </w:rPr>
        <w:t xml:space="preserve"> (20%)</w:t>
      </w:r>
    </w:p>
    <w:p w14:paraId="1FA42FB1" w14:textId="77777777" w:rsidR="008C2189" w:rsidRPr="008C2189" w:rsidRDefault="008C2189" w:rsidP="009F7F58">
      <w:pPr>
        <w:ind w:left="-567"/>
        <w:rPr>
          <w:lang w:val="fr-FR"/>
        </w:rPr>
      </w:pPr>
    </w:p>
    <w:p w14:paraId="0AEE1317" w14:textId="7CF23B8F" w:rsidR="004157CA" w:rsidRDefault="0048477F" w:rsidP="006D53ED">
      <w:pPr>
        <w:pStyle w:val="Paragraphedeliste"/>
        <w:numPr>
          <w:ilvl w:val="0"/>
          <w:numId w:val="14"/>
        </w:numPr>
        <w:spacing w:line="480" w:lineRule="auto"/>
        <w:ind w:left="426"/>
        <w:rPr>
          <w:lang w:val="fr-FR"/>
        </w:rPr>
      </w:pPr>
      <w:r w:rsidRPr="003C22D2">
        <w:rPr>
          <w:lang w:val="fr-FR"/>
        </w:rPr>
        <w:t>Type de matériel</w:t>
      </w:r>
      <w:r w:rsidR="008C2189">
        <w:rPr>
          <w:lang w:val="fr-FR"/>
        </w:rPr>
        <w:t> :</w:t>
      </w:r>
    </w:p>
    <w:p w14:paraId="04C5343B" w14:textId="77777777" w:rsidR="008C2189" w:rsidRPr="003C22D2" w:rsidRDefault="008C2189" w:rsidP="006D53ED">
      <w:pPr>
        <w:pStyle w:val="Paragraphedeliste"/>
        <w:spacing w:line="480" w:lineRule="auto"/>
        <w:ind w:left="426"/>
        <w:rPr>
          <w:lang w:val="fr-FR"/>
        </w:rPr>
      </w:pPr>
    </w:p>
    <w:p w14:paraId="495CAD5F" w14:textId="4E710F8F" w:rsidR="008C2189" w:rsidRDefault="008C2189" w:rsidP="006D53ED">
      <w:pPr>
        <w:pStyle w:val="Paragraphedeliste"/>
        <w:numPr>
          <w:ilvl w:val="0"/>
          <w:numId w:val="14"/>
        </w:numPr>
        <w:spacing w:line="480" w:lineRule="auto"/>
        <w:ind w:left="426"/>
        <w:rPr>
          <w:lang w:val="fr-FR"/>
        </w:rPr>
      </w:pPr>
      <w:r w:rsidRPr="003C22D2">
        <w:rPr>
          <w:lang w:val="fr-FR"/>
        </w:rPr>
        <w:t>Modèle :</w:t>
      </w:r>
    </w:p>
    <w:p w14:paraId="50452EE2" w14:textId="77777777" w:rsidR="006D53ED" w:rsidRPr="006D53ED" w:rsidRDefault="006D53ED" w:rsidP="006D53ED">
      <w:pPr>
        <w:spacing w:line="480" w:lineRule="auto"/>
        <w:rPr>
          <w:lang w:val="fr-FR"/>
        </w:rPr>
      </w:pPr>
    </w:p>
    <w:p w14:paraId="3A8F9E7D" w14:textId="1146B463" w:rsidR="004157CA" w:rsidRDefault="008C2189" w:rsidP="006D53ED">
      <w:pPr>
        <w:pStyle w:val="Paragraphedeliste"/>
        <w:numPr>
          <w:ilvl w:val="0"/>
          <w:numId w:val="14"/>
        </w:numPr>
        <w:spacing w:line="480" w:lineRule="auto"/>
        <w:ind w:left="426"/>
        <w:rPr>
          <w:lang w:val="fr-FR"/>
        </w:rPr>
      </w:pPr>
      <w:r w:rsidRPr="003C22D2">
        <w:rPr>
          <w:lang w:val="fr-FR"/>
        </w:rPr>
        <w:t>Capacité</w:t>
      </w:r>
      <w:r w:rsidR="002B0349">
        <w:rPr>
          <w:lang w:val="fr-FR"/>
        </w:rPr>
        <w:t xml:space="preserve"> (fiche technique)</w:t>
      </w:r>
      <w:r w:rsidRPr="003C22D2">
        <w:rPr>
          <w:lang w:val="fr-FR"/>
        </w:rPr>
        <w:t xml:space="preserve"> :</w:t>
      </w:r>
    </w:p>
    <w:p w14:paraId="6C82A88D" w14:textId="77777777" w:rsidR="008C2189" w:rsidRPr="008C2189" w:rsidRDefault="008C2189" w:rsidP="006D53ED">
      <w:pPr>
        <w:spacing w:line="480" w:lineRule="auto"/>
        <w:ind w:left="426"/>
        <w:rPr>
          <w:lang w:val="fr-FR"/>
        </w:rPr>
      </w:pPr>
    </w:p>
    <w:p w14:paraId="3DDC76D3" w14:textId="7D5935FD" w:rsidR="006D53ED" w:rsidRPr="002B377B" w:rsidRDefault="0048477F" w:rsidP="002B377B">
      <w:pPr>
        <w:pStyle w:val="Paragraphedeliste"/>
        <w:numPr>
          <w:ilvl w:val="0"/>
          <w:numId w:val="14"/>
        </w:numPr>
        <w:spacing w:line="480" w:lineRule="auto"/>
        <w:ind w:left="426"/>
        <w:rPr>
          <w:lang w:val="fr-FR"/>
        </w:rPr>
      </w:pPr>
      <w:r w:rsidRPr="003C22D2">
        <w:rPr>
          <w:lang w:val="fr-FR"/>
        </w:rPr>
        <w:lastRenderedPageBreak/>
        <w:t xml:space="preserve">Utilisation </w:t>
      </w:r>
      <w:r w:rsidR="008C2189" w:rsidRPr="003C22D2">
        <w:rPr>
          <w:lang w:val="fr-FR"/>
        </w:rPr>
        <w:t>prévue :</w:t>
      </w:r>
    </w:p>
    <w:p w14:paraId="76EEC47B" w14:textId="2F5B9AF2" w:rsidR="008C2189" w:rsidRPr="001101AD" w:rsidRDefault="00AE43E0" w:rsidP="001101AD">
      <w:pPr>
        <w:pStyle w:val="Titre2"/>
        <w:numPr>
          <w:ilvl w:val="0"/>
          <w:numId w:val="19"/>
        </w:numPr>
        <w:ind w:left="-426"/>
        <w:rPr>
          <w:color w:val="auto"/>
          <w:sz w:val="32"/>
          <w:szCs w:val="32"/>
          <w:lang w:val="fr-FR"/>
        </w:rPr>
      </w:pPr>
      <w:r w:rsidRPr="001101AD">
        <w:rPr>
          <w:color w:val="auto"/>
          <w:sz w:val="32"/>
          <w:szCs w:val="32"/>
          <w:lang w:val="fr-FR"/>
        </w:rPr>
        <w:t>VALEUR ENVIRONNEMENTALE</w:t>
      </w:r>
      <w:r>
        <w:rPr>
          <w:color w:val="auto"/>
          <w:sz w:val="32"/>
          <w:szCs w:val="32"/>
          <w:lang w:val="fr-FR"/>
        </w:rPr>
        <w:t xml:space="preserve"> (10%)</w:t>
      </w:r>
    </w:p>
    <w:p w14:paraId="5EB9FE14" w14:textId="77777777" w:rsidR="008C2189" w:rsidRPr="008C2189" w:rsidRDefault="008C2189" w:rsidP="009F7F58">
      <w:pPr>
        <w:ind w:left="-567"/>
        <w:rPr>
          <w:lang w:val="fr-FR"/>
        </w:rPr>
      </w:pPr>
    </w:p>
    <w:p w14:paraId="77B54C89" w14:textId="4E46CE8F" w:rsidR="00C95CEC" w:rsidRPr="003C22D2" w:rsidRDefault="0048477F" w:rsidP="006D53ED">
      <w:pPr>
        <w:pStyle w:val="Paragraphedeliste"/>
        <w:numPr>
          <w:ilvl w:val="0"/>
          <w:numId w:val="15"/>
        </w:numPr>
        <w:spacing w:line="480" w:lineRule="auto"/>
        <w:ind w:left="567"/>
        <w:rPr>
          <w:lang w:val="fr-FR"/>
        </w:rPr>
      </w:pPr>
      <w:r w:rsidRPr="003C22D2">
        <w:rPr>
          <w:lang w:val="fr-FR"/>
        </w:rPr>
        <w:t>Gestion des déchets</w:t>
      </w:r>
      <w:r w:rsidR="00CE1EED">
        <w:rPr>
          <w:lang w:val="fr-FR"/>
        </w:rPr>
        <w:t xml:space="preserve"> : </w:t>
      </w:r>
    </w:p>
    <w:p w14:paraId="01461A63" w14:textId="13AEAF27" w:rsidR="00C95CEC" w:rsidRPr="003C22D2" w:rsidRDefault="00C95CEC" w:rsidP="006D53ED">
      <w:pPr>
        <w:pStyle w:val="Paragraphedeliste"/>
        <w:spacing w:line="480" w:lineRule="auto"/>
        <w:ind w:left="567"/>
        <w:rPr>
          <w:lang w:val="fr-FR"/>
        </w:rPr>
      </w:pPr>
    </w:p>
    <w:p w14:paraId="796EE9C1" w14:textId="402F5FB3" w:rsidR="00C95CEC" w:rsidRPr="003C22D2" w:rsidRDefault="0048477F" w:rsidP="006D53ED">
      <w:pPr>
        <w:pStyle w:val="Paragraphedeliste"/>
        <w:numPr>
          <w:ilvl w:val="0"/>
          <w:numId w:val="15"/>
        </w:numPr>
        <w:spacing w:line="480" w:lineRule="auto"/>
        <w:ind w:left="567"/>
        <w:rPr>
          <w:lang w:val="fr-FR"/>
        </w:rPr>
      </w:pPr>
      <w:r w:rsidRPr="003C22D2">
        <w:rPr>
          <w:lang w:val="fr-FR"/>
        </w:rPr>
        <w:t>Prévention du risque de pollution</w:t>
      </w:r>
      <w:r w:rsidR="00CE1EED">
        <w:rPr>
          <w:lang w:val="fr-FR"/>
        </w:rPr>
        <w:t xml:space="preserve"> : </w:t>
      </w:r>
    </w:p>
    <w:p w14:paraId="2D2DA991" w14:textId="77777777" w:rsidR="005E3543" w:rsidRPr="003C22D2" w:rsidRDefault="005E3543" w:rsidP="006D53ED">
      <w:pPr>
        <w:pStyle w:val="Paragraphedeliste"/>
        <w:spacing w:line="480" w:lineRule="auto"/>
        <w:ind w:left="567"/>
        <w:rPr>
          <w:lang w:val="fr-FR"/>
        </w:rPr>
      </w:pPr>
    </w:p>
    <w:p w14:paraId="42FFD2F0" w14:textId="2B7DF203" w:rsidR="00C95CEC" w:rsidRPr="003C22D2" w:rsidRDefault="0048477F" w:rsidP="006D53ED">
      <w:pPr>
        <w:pStyle w:val="Paragraphedeliste"/>
        <w:numPr>
          <w:ilvl w:val="0"/>
          <w:numId w:val="15"/>
        </w:numPr>
        <w:spacing w:line="480" w:lineRule="auto"/>
        <w:ind w:left="567"/>
        <w:rPr>
          <w:lang w:val="fr-FR"/>
        </w:rPr>
      </w:pPr>
      <w:r w:rsidRPr="003C22D2">
        <w:rPr>
          <w:lang w:val="fr-FR"/>
        </w:rPr>
        <w:t>Prophylaxie</w:t>
      </w:r>
      <w:r w:rsidR="00CE1EED">
        <w:rPr>
          <w:lang w:val="fr-FR"/>
        </w:rPr>
        <w:t xml:space="preserve"> : </w:t>
      </w:r>
    </w:p>
    <w:p w14:paraId="6B4C2909" w14:textId="4B5FF940" w:rsidR="00C95CEC" w:rsidRPr="003C22D2" w:rsidRDefault="00C95CEC" w:rsidP="006D53ED">
      <w:pPr>
        <w:spacing w:line="480" w:lineRule="auto"/>
        <w:ind w:left="-567"/>
        <w:rPr>
          <w:lang w:val="fr-FR"/>
        </w:rPr>
      </w:pPr>
    </w:p>
    <w:p w14:paraId="15CE21CF" w14:textId="77777777" w:rsidR="005E3543" w:rsidRPr="003C22D2" w:rsidRDefault="005E3543" w:rsidP="009F7F58">
      <w:pPr>
        <w:ind w:left="-567"/>
        <w:rPr>
          <w:lang w:val="fr-FR"/>
        </w:rPr>
      </w:pPr>
    </w:p>
    <w:p w14:paraId="1F324A00" w14:textId="3504E5D6" w:rsidR="00C95CEC" w:rsidRPr="003C22D2" w:rsidRDefault="0048477F">
      <w:pPr>
        <w:rPr>
          <w:lang w:val="fr-FR"/>
        </w:rPr>
      </w:pPr>
      <w:r w:rsidRPr="003C22D2">
        <w:rPr>
          <w:lang w:val="fr-FR"/>
        </w:rPr>
        <w:br/>
      </w:r>
    </w:p>
    <w:p w14:paraId="674DB086" w14:textId="17F2194A" w:rsidR="00C95CEC" w:rsidRPr="003C22D2" w:rsidRDefault="00C95CEC">
      <w:pPr>
        <w:rPr>
          <w:lang w:val="fr-FR"/>
        </w:rPr>
      </w:pPr>
    </w:p>
    <w:sectPr w:rsidR="00C95CEC" w:rsidRPr="003C22D2" w:rsidSect="00F83AE1">
      <w:pgSz w:w="12240" w:h="15840"/>
      <w:pgMar w:top="1440" w:right="1800" w:bottom="1440" w:left="184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9F8A1" w14:textId="77777777" w:rsidR="007E70AD" w:rsidRDefault="007E70AD" w:rsidP="00354721">
      <w:pPr>
        <w:spacing w:after="0" w:line="240" w:lineRule="auto"/>
      </w:pPr>
      <w:r>
        <w:separator/>
      </w:r>
    </w:p>
  </w:endnote>
  <w:endnote w:type="continuationSeparator" w:id="0">
    <w:p w14:paraId="52649E37" w14:textId="77777777" w:rsidR="007E70AD" w:rsidRDefault="007E70AD" w:rsidP="00354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87C35" w14:textId="77777777" w:rsidR="007E70AD" w:rsidRDefault="007E70AD" w:rsidP="00354721">
      <w:pPr>
        <w:spacing w:after="0" w:line="240" w:lineRule="auto"/>
      </w:pPr>
      <w:r>
        <w:separator/>
      </w:r>
    </w:p>
  </w:footnote>
  <w:footnote w:type="continuationSeparator" w:id="0">
    <w:p w14:paraId="702C1CDB" w14:textId="77777777" w:rsidR="007E70AD" w:rsidRDefault="007E70AD" w:rsidP="00354721">
      <w:pPr>
        <w:spacing w:after="0" w:line="240" w:lineRule="auto"/>
      </w:pPr>
      <w:r>
        <w:continuationSeparator/>
      </w:r>
    </w:p>
  </w:footnote>
  <w:footnote w:id="1">
    <w:p w14:paraId="4B7C6B77" w14:textId="68E77BC1" w:rsidR="00354721" w:rsidRPr="00354721" w:rsidRDefault="00354721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FR"/>
        </w:rPr>
        <w:t xml:space="preserve">Dupliquer par rapport aux nombres de personnes dédiées à l’exécution </w:t>
      </w:r>
      <w:r w:rsidR="008C2189">
        <w:rPr>
          <w:lang w:val="fr-FR"/>
        </w:rPr>
        <w:t>des prestations</w:t>
      </w:r>
    </w:p>
  </w:footnote>
  <w:footnote w:id="2">
    <w:p w14:paraId="4E7D2FB7" w14:textId="3AC54381" w:rsidR="009F7F58" w:rsidRPr="009F7F58" w:rsidRDefault="009F7F58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FR"/>
        </w:rPr>
        <w:t>Dupliquer par rapport aux nombres de matériel dédiés à l’exécution des prestations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F54A18"/>
    <w:multiLevelType w:val="hybridMultilevel"/>
    <w:tmpl w:val="88A811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D76F40"/>
    <w:multiLevelType w:val="hybridMultilevel"/>
    <w:tmpl w:val="218AF15A"/>
    <w:lvl w:ilvl="0" w:tplc="838286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96E02B8"/>
    <w:multiLevelType w:val="hybridMultilevel"/>
    <w:tmpl w:val="D51E9126"/>
    <w:lvl w:ilvl="0" w:tplc="DBBEB0B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338791E"/>
    <w:multiLevelType w:val="hybridMultilevel"/>
    <w:tmpl w:val="02FCC28A"/>
    <w:lvl w:ilvl="0" w:tplc="FF9A7C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A34CD2"/>
    <w:multiLevelType w:val="hybridMultilevel"/>
    <w:tmpl w:val="A5705A2C"/>
    <w:lvl w:ilvl="0" w:tplc="DBBEB0BE">
      <w:start w:val="3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4506358B"/>
    <w:multiLevelType w:val="hybridMultilevel"/>
    <w:tmpl w:val="AF3884D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F0F12"/>
    <w:multiLevelType w:val="hybridMultilevel"/>
    <w:tmpl w:val="848A3CB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08EAE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A3871"/>
    <w:multiLevelType w:val="hybridMultilevel"/>
    <w:tmpl w:val="01BA8EE4"/>
    <w:lvl w:ilvl="0" w:tplc="040C0019">
      <w:start w:val="1"/>
      <w:numFmt w:val="lowerLetter"/>
      <w:lvlText w:val="%1."/>
      <w:lvlJc w:val="left"/>
      <w:pPr>
        <w:ind w:left="1004" w:hanging="360"/>
      </w:pPr>
    </w:lvl>
    <w:lvl w:ilvl="1" w:tplc="040C0019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1DA13A0"/>
    <w:multiLevelType w:val="hybridMultilevel"/>
    <w:tmpl w:val="2A5A2DC4"/>
    <w:lvl w:ilvl="0" w:tplc="8042F3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A7E0A17"/>
    <w:multiLevelType w:val="hybridMultilevel"/>
    <w:tmpl w:val="E0AA87A6"/>
    <w:lvl w:ilvl="0" w:tplc="DBBEB0B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B642BE"/>
    <w:multiLevelType w:val="hybridMultilevel"/>
    <w:tmpl w:val="7D7C86F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677462">
    <w:abstractNumId w:val="8"/>
  </w:num>
  <w:num w:numId="2" w16cid:durableId="179591680">
    <w:abstractNumId w:val="6"/>
  </w:num>
  <w:num w:numId="3" w16cid:durableId="299653436">
    <w:abstractNumId w:val="5"/>
  </w:num>
  <w:num w:numId="4" w16cid:durableId="310066200">
    <w:abstractNumId w:val="4"/>
  </w:num>
  <w:num w:numId="5" w16cid:durableId="128406400">
    <w:abstractNumId w:val="7"/>
  </w:num>
  <w:num w:numId="6" w16cid:durableId="1804806080">
    <w:abstractNumId w:val="3"/>
  </w:num>
  <w:num w:numId="7" w16cid:durableId="1887326743">
    <w:abstractNumId w:val="2"/>
  </w:num>
  <w:num w:numId="8" w16cid:durableId="1943295231">
    <w:abstractNumId w:val="1"/>
  </w:num>
  <w:num w:numId="9" w16cid:durableId="1568832439">
    <w:abstractNumId w:val="0"/>
  </w:num>
  <w:num w:numId="10" w16cid:durableId="22094059">
    <w:abstractNumId w:val="15"/>
  </w:num>
  <w:num w:numId="11" w16cid:durableId="1552766114">
    <w:abstractNumId w:val="9"/>
  </w:num>
  <w:num w:numId="12" w16cid:durableId="1265722898">
    <w:abstractNumId w:val="19"/>
  </w:num>
  <w:num w:numId="13" w16cid:durableId="1166672020">
    <w:abstractNumId w:val="14"/>
  </w:num>
  <w:num w:numId="14" w16cid:durableId="549414683">
    <w:abstractNumId w:val="10"/>
  </w:num>
  <w:num w:numId="15" w16cid:durableId="724987792">
    <w:abstractNumId w:val="17"/>
  </w:num>
  <w:num w:numId="16" w16cid:durableId="1284339429">
    <w:abstractNumId w:val="12"/>
  </w:num>
  <w:num w:numId="17" w16cid:durableId="580259239">
    <w:abstractNumId w:val="18"/>
  </w:num>
  <w:num w:numId="18" w16cid:durableId="693458583">
    <w:abstractNumId w:val="13"/>
  </w:num>
  <w:num w:numId="19" w16cid:durableId="1167747812">
    <w:abstractNumId w:val="11"/>
  </w:num>
  <w:num w:numId="20" w16cid:durableId="6670983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01AD"/>
    <w:rsid w:val="0015074B"/>
    <w:rsid w:val="00204A54"/>
    <w:rsid w:val="0029639D"/>
    <w:rsid w:val="002B0349"/>
    <w:rsid w:val="002B377B"/>
    <w:rsid w:val="00326F90"/>
    <w:rsid w:val="00354721"/>
    <w:rsid w:val="003C22D2"/>
    <w:rsid w:val="00407AC0"/>
    <w:rsid w:val="004157CA"/>
    <w:rsid w:val="0048477F"/>
    <w:rsid w:val="00490957"/>
    <w:rsid w:val="00595EE0"/>
    <w:rsid w:val="005E3543"/>
    <w:rsid w:val="00691F28"/>
    <w:rsid w:val="006C779A"/>
    <w:rsid w:val="006D53ED"/>
    <w:rsid w:val="007B7E59"/>
    <w:rsid w:val="007E70AD"/>
    <w:rsid w:val="007F4C23"/>
    <w:rsid w:val="00857B53"/>
    <w:rsid w:val="008C2189"/>
    <w:rsid w:val="008C5E7B"/>
    <w:rsid w:val="00993B6E"/>
    <w:rsid w:val="009F7F58"/>
    <w:rsid w:val="00AA1D8D"/>
    <w:rsid w:val="00AE43E0"/>
    <w:rsid w:val="00B41D70"/>
    <w:rsid w:val="00B47730"/>
    <w:rsid w:val="00C95CEC"/>
    <w:rsid w:val="00CB0664"/>
    <w:rsid w:val="00CC48D9"/>
    <w:rsid w:val="00CE1EED"/>
    <w:rsid w:val="00D07B74"/>
    <w:rsid w:val="00DF4FC8"/>
    <w:rsid w:val="00F83AE1"/>
    <w:rsid w:val="00FA3485"/>
    <w:rsid w:val="00FA3C5E"/>
    <w:rsid w:val="00FA5E1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9A3902F"/>
  <w14:defaultImageDpi w14:val="300"/>
  <w15:docId w15:val="{EAD51CA1-D346-42FF-91B3-7EB8C32E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Lienhypertexte">
    <w:name w:val="Hyperlink"/>
    <w:basedOn w:val="Policepardfaut"/>
    <w:uiPriority w:val="99"/>
    <w:unhideWhenUsed/>
    <w:rsid w:val="00FA3485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A3485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5472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5472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54721"/>
    <w:rPr>
      <w:vertAlign w:val="superscript"/>
    </w:rPr>
  </w:style>
  <w:style w:type="paragraph" w:styleId="Rvision">
    <w:name w:val="Revision"/>
    <w:hidden/>
    <w:uiPriority w:val="99"/>
    <w:semiHidden/>
    <w:rsid w:val="008C5E7B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8C5E7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C5E7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C5E7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5E7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5E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141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DIALLO Mamadou Oury</cp:lastModifiedBy>
  <cp:revision>4</cp:revision>
  <cp:lastPrinted>2025-10-09T13:08:00Z</cp:lastPrinted>
  <dcterms:created xsi:type="dcterms:W3CDTF">2025-10-21T07:59:00Z</dcterms:created>
  <dcterms:modified xsi:type="dcterms:W3CDTF">2025-10-21T13:12:00Z</dcterms:modified>
  <cp:category/>
</cp:coreProperties>
</file>